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0DC56" w14:textId="77777777" w:rsidR="00986D4A" w:rsidRPr="00846CD4" w:rsidRDefault="00000000">
      <w:pPr>
        <w:pStyle w:val="Titre"/>
        <w:jc w:val="center"/>
        <w:rPr>
          <w:lang w:val="fr-FR"/>
        </w:rPr>
      </w:pPr>
      <w:r w:rsidRPr="00846CD4">
        <w:rPr>
          <w:lang w:val="fr-FR"/>
        </w:rPr>
        <w:t>PROCÈS-VERBAL DE RÉUNION DE GOUVERNANCE SSO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320"/>
        <w:gridCol w:w="4320"/>
      </w:tblGrid>
      <w:tr w:rsidR="00986D4A" w14:paraId="50CA67C2" w14:textId="77777777">
        <w:tc>
          <w:tcPr>
            <w:tcW w:w="4320" w:type="dxa"/>
          </w:tcPr>
          <w:p w14:paraId="16E1B526" w14:textId="77777777" w:rsidR="00986D4A" w:rsidRDefault="00000000">
            <w:proofErr w:type="spellStart"/>
            <w:r>
              <w:t>Réf</w:t>
            </w:r>
            <w:proofErr w:type="spellEnd"/>
            <w:r>
              <w:t>. Doc :</w:t>
            </w:r>
          </w:p>
        </w:tc>
        <w:tc>
          <w:tcPr>
            <w:tcW w:w="4320" w:type="dxa"/>
          </w:tcPr>
          <w:p w14:paraId="6BEF277A" w14:textId="77777777" w:rsidR="00986D4A" w:rsidRDefault="00000000">
            <w:r>
              <w:t>SSO-PV-001</w:t>
            </w:r>
          </w:p>
        </w:tc>
      </w:tr>
      <w:tr w:rsidR="00986D4A" w14:paraId="6A93D150" w14:textId="77777777">
        <w:tc>
          <w:tcPr>
            <w:tcW w:w="4320" w:type="dxa"/>
          </w:tcPr>
          <w:p w14:paraId="7FFB61CD" w14:textId="77777777" w:rsidR="00986D4A" w:rsidRDefault="00000000">
            <w:r>
              <w:t>Version :</w:t>
            </w:r>
          </w:p>
        </w:tc>
        <w:tc>
          <w:tcPr>
            <w:tcW w:w="4320" w:type="dxa"/>
          </w:tcPr>
          <w:p w14:paraId="69E3FDFD" w14:textId="77777777" w:rsidR="00986D4A" w:rsidRDefault="00000000">
            <w:r>
              <w:t>1.0</w:t>
            </w:r>
          </w:p>
        </w:tc>
      </w:tr>
      <w:tr w:rsidR="00986D4A" w14:paraId="75BE7E4C" w14:textId="77777777">
        <w:tc>
          <w:tcPr>
            <w:tcW w:w="4320" w:type="dxa"/>
          </w:tcPr>
          <w:p w14:paraId="43D1D450" w14:textId="77777777" w:rsidR="00986D4A" w:rsidRDefault="00000000">
            <w:r>
              <w:t>Date :</w:t>
            </w:r>
          </w:p>
        </w:tc>
        <w:tc>
          <w:tcPr>
            <w:tcW w:w="4320" w:type="dxa"/>
          </w:tcPr>
          <w:p w14:paraId="63CACA44" w14:textId="77777777" w:rsidR="00986D4A" w:rsidRDefault="00000000">
            <w:r>
              <w:t>[JJ/MM/AAAA]</w:t>
            </w:r>
          </w:p>
        </w:tc>
      </w:tr>
      <w:tr w:rsidR="00986D4A" w14:paraId="6FEC123D" w14:textId="77777777">
        <w:tc>
          <w:tcPr>
            <w:tcW w:w="4320" w:type="dxa"/>
          </w:tcPr>
          <w:p w14:paraId="28002385" w14:textId="77777777" w:rsidR="00986D4A" w:rsidRDefault="00000000">
            <w:r>
              <w:t>Approuvé par :</w:t>
            </w:r>
          </w:p>
        </w:tc>
        <w:tc>
          <w:tcPr>
            <w:tcW w:w="4320" w:type="dxa"/>
          </w:tcPr>
          <w:p w14:paraId="285F6D2D" w14:textId="77777777" w:rsidR="00986D4A" w:rsidRDefault="00000000">
            <w:r>
              <w:t>Direction Générale</w:t>
            </w:r>
          </w:p>
        </w:tc>
      </w:tr>
    </w:tbl>
    <w:p w14:paraId="4E84A585" w14:textId="77777777" w:rsidR="00986D4A" w:rsidRDefault="00986D4A"/>
    <w:p w14:paraId="51CEC6CB" w14:textId="77777777" w:rsidR="00986D4A" w:rsidRDefault="00000000">
      <w:pPr>
        <w:pStyle w:val="Titre2"/>
      </w:pPr>
      <w:r>
        <w:t>1. Objet de la réunion</w:t>
      </w:r>
    </w:p>
    <w:p w14:paraId="04AD2DAB" w14:textId="77777777" w:rsidR="00986D4A" w:rsidRPr="00846CD4" w:rsidRDefault="00000000">
      <w:pPr>
        <w:rPr>
          <w:lang w:val="fr-FR"/>
        </w:rPr>
      </w:pPr>
      <w:r w:rsidRPr="00846CD4">
        <w:rPr>
          <w:lang w:val="fr-FR"/>
        </w:rPr>
        <w:t>Suivi de la performance Santé, Sécurité au Travail (SSO) et revue des objectifs annuels / indicateurs clés.</w:t>
      </w:r>
    </w:p>
    <w:p w14:paraId="02BDBD63" w14:textId="77777777" w:rsidR="00986D4A" w:rsidRPr="00846CD4" w:rsidRDefault="00000000">
      <w:pPr>
        <w:pStyle w:val="Titre2"/>
        <w:rPr>
          <w:lang w:val="fr-FR"/>
        </w:rPr>
      </w:pPr>
      <w:r w:rsidRPr="00846CD4">
        <w:rPr>
          <w:lang w:val="fr-FR"/>
        </w:rPr>
        <w:t>2. Date et lieu</w:t>
      </w:r>
    </w:p>
    <w:p w14:paraId="44171E49" w14:textId="77777777" w:rsidR="00986D4A" w:rsidRPr="00846CD4" w:rsidRDefault="00000000">
      <w:pPr>
        <w:rPr>
          <w:lang w:val="fr-FR"/>
        </w:rPr>
      </w:pPr>
      <w:r w:rsidRPr="00846CD4">
        <w:rPr>
          <w:lang w:val="fr-FR"/>
        </w:rPr>
        <w:t>Le [date], au siège de TELCOTEC.</w:t>
      </w:r>
    </w:p>
    <w:p w14:paraId="45F1AD83" w14:textId="77777777" w:rsidR="00986D4A" w:rsidRPr="00846CD4" w:rsidRDefault="00000000">
      <w:pPr>
        <w:pStyle w:val="Titre2"/>
        <w:rPr>
          <w:lang w:val="fr-FR"/>
        </w:rPr>
      </w:pPr>
      <w:r w:rsidRPr="00846CD4">
        <w:rPr>
          <w:lang w:val="fr-FR"/>
        </w:rPr>
        <w:t>3. Participants</w:t>
      </w:r>
    </w:p>
    <w:p w14:paraId="639A6702" w14:textId="7FFB5E5C" w:rsidR="00986D4A" w:rsidRPr="00846CD4" w:rsidRDefault="00000000">
      <w:pPr>
        <w:rPr>
          <w:lang w:val="fr-FR"/>
        </w:rPr>
      </w:pPr>
      <w:r w:rsidRPr="00846CD4">
        <w:rPr>
          <w:lang w:val="fr-FR"/>
        </w:rPr>
        <w:t>- Direction Générale</w:t>
      </w:r>
      <w:r w:rsidRPr="00846CD4">
        <w:rPr>
          <w:lang w:val="fr-FR"/>
        </w:rPr>
        <w:br/>
        <w:t>- Responsable QHSE</w:t>
      </w:r>
      <w:r w:rsidRPr="00846CD4">
        <w:rPr>
          <w:lang w:val="fr-FR"/>
        </w:rPr>
        <w:br/>
        <w:t>- Managers opérationnels</w:t>
      </w:r>
      <w:r w:rsidRPr="00846CD4">
        <w:rPr>
          <w:lang w:val="fr-FR"/>
        </w:rPr>
        <w:br/>
      </w:r>
    </w:p>
    <w:p w14:paraId="356EB190" w14:textId="77777777" w:rsidR="00986D4A" w:rsidRPr="00846CD4" w:rsidRDefault="00000000">
      <w:pPr>
        <w:pStyle w:val="Titre2"/>
        <w:rPr>
          <w:lang w:val="fr-FR"/>
        </w:rPr>
      </w:pPr>
      <w:r w:rsidRPr="00846CD4">
        <w:rPr>
          <w:lang w:val="fr-FR"/>
        </w:rPr>
        <w:t>4. Ordre du jour</w:t>
      </w:r>
    </w:p>
    <w:p w14:paraId="729EA21F" w14:textId="77777777" w:rsidR="00986D4A" w:rsidRPr="00846CD4" w:rsidRDefault="00000000">
      <w:pPr>
        <w:rPr>
          <w:lang w:val="fr-FR"/>
        </w:rPr>
      </w:pPr>
      <w:r w:rsidRPr="00846CD4">
        <w:rPr>
          <w:lang w:val="fr-FR"/>
        </w:rPr>
        <w:t>1. Présentation des objectifs annuels SSO et des indicateurs (KPI).</w:t>
      </w:r>
      <w:r w:rsidRPr="00846CD4">
        <w:rPr>
          <w:lang w:val="fr-FR"/>
        </w:rPr>
        <w:br/>
        <w:t>2. Revue de la performance (taux d’accidents, conformité légale, inspections, formations HSE, audits internes).</w:t>
      </w:r>
      <w:r w:rsidRPr="00846CD4">
        <w:rPr>
          <w:lang w:val="fr-FR"/>
        </w:rPr>
        <w:br/>
        <w:t>3. Discussion avec les sous-traitants sur leur alignement avec les objectifs SSO.</w:t>
      </w:r>
      <w:r w:rsidRPr="00846CD4">
        <w:rPr>
          <w:lang w:val="fr-FR"/>
        </w:rPr>
        <w:br/>
        <w:t>4. Identification des points d’amélioration.</w:t>
      </w:r>
      <w:r w:rsidRPr="00846CD4">
        <w:rPr>
          <w:lang w:val="fr-FR"/>
        </w:rPr>
        <w:br/>
        <w:t>5. Validation des actions correctives / préventives et responsabilités.</w:t>
      </w:r>
    </w:p>
    <w:p w14:paraId="4ABE8409" w14:textId="77777777" w:rsidR="00986D4A" w:rsidRPr="00846CD4" w:rsidRDefault="00000000">
      <w:pPr>
        <w:pStyle w:val="Titre2"/>
        <w:rPr>
          <w:lang w:val="fr-FR"/>
        </w:rPr>
      </w:pPr>
      <w:r w:rsidRPr="00846CD4">
        <w:rPr>
          <w:lang w:val="fr-FR"/>
        </w:rPr>
        <w:t>5. Tableau des Indicateurs de Performance (KPI)</w:t>
      </w:r>
    </w:p>
    <w:tbl>
      <w:tblPr>
        <w:tblStyle w:val="Grilleclaire"/>
        <w:tblW w:w="0" w:type="auto"/>
        <w:tblLook w:val="04A0" w:firstRow="1" w:lastRow="0" w:firstColumn="1" w:lastColumn="0" w:noHBand="0" w:noVBand="1"/>
      </w:tblPr>
      <w:tblGrid>
        <w:gridCol w:w="2160"/>
        <w:gridCol w:w="2160"/>
        <w:gridCol w:w="2160"/>
        <w:gridCol w:w="2160"/>
      </w:tblGrid>
      <w:tr w:rsidR="00986D4A" w14:paraId="0F934B78" w14:textId="77777777" w:rsidTr="00986D4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</w:tcPr>
          <w:p w14:paraId="09DC2204" w14:textId="77777777" w:rsidR="00986D4A" w:rsidRDefault="00000000">
            <w:proofErr w:type="spellStart"/>
            <w:r>
              <w:t>Indicateur</w:t>
            </w:r>
            <w:proofErr w:type="spellEnd"/>
          </w:p>
        </w:tc>
        <w:tc>
          <w:tcPr>
            <w:tcW w:w="2160" w:type="dxa"/>
          </w:tcPr>
          <w:p w14:paraId="5D11B7A3" w14:textId="77777777" w:rsidR="00986D4A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Objectif Annuel</w:t>
            </w:r>
          </w:p>
        </w:tc>
        <w:tc>
          <w:tcPr>
            <w:tcW w:w="2160" w:type="dxa"/>
          </w:tcPr>
          <w:p w14:paraId="0BBECD4C" w14:textId="77777777" w:rsidR="00986D4A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Résultat Actuel</w:t>
            </w:r>
          </w:p>
        </w:tc>
        <w:tc>
          <w:tcPr>
            <w:tcW w:w="2160" w:type="dxa"/>
          </w:tcPr>
          <w:p w14:paraId="31D6915C" w14:textId="77777777" w:rsidR="00986D4A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Statut</w:t>
            </w:r>
          </w:p>
        </w:tc>
      </w:tr>
      <w:tr w:rsidR="00986D4A" w14:paraId="6EA7BD04" w14:textId="77777777" w:rsidTr="00986D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</w:tcPr>
          <w:p w14:paraId="20C2F44A" w14:textId="77777777" w:rsidR="00986D4A" w:rsidRDefault="00000000">
            <w:r>
              <w:t>Taux d’accidents avec arrêt</w:t>
            </w:r>
          </w:p>
        </w:tc>
        <w:tc>
          <w:tcPr>
            <w:tcW w:w="2160" w:type="dxa"/>
          </w:tcPr>
          <w:p w14:paraId="72228F79" w14:textId="77777777" w:rsidR="00986D4A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</w:t>
            </w:r>
          </w:p>
        </w:tc>
        <w:tc>
          <w:tcPr>
            <w:tcW w:w="2160" w:type="dxa"/>
          </w:tcPr>
          <w:p w14:paraId="32E717EF" w14:textId="77777777" w:rsidR="00986D4A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2160" w:type="dxa"/>
          </w:tcPr>
          <w:p w14:paraId="668DF2C7" w14:textId="77777777" w:rsidR="00986D4A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En amélioration</w:t>
            </w:r>
          </w:p>
        </w:tc>
      </w:tr>
      <w:tr w:rsidR="00986D4A" w14:paraId="587CDF33" w14:textId="77777777" w:rsidTr="00986D4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</w:tcPr>
          <w:p w14:paraId="340B44E8" w14:textId="77777777" w:rsidR="00986D4A" w:rsidRPr="00846CD4" w:rsidRDefault="00000000">
            <w:pPr>
              <w:rPr>
                <w:lang w:val="fr-FR"/>
              </w:rPr>
            </w:pPr>
            <w:r w:rsidRPr="00846CD4">
              <w:rPr>
                <w:lang w:val="fr-FR"/>
              </w:rPr>
              <w:t>Taux de conformité inspections sites</w:t>
            </w:r>
          </w:p>
        </w:tc>
        <w:tc>
          <w:tcPr>
            <w:tcW w:w="2160" w:type="dxa"/>
          </w:tcPr>
          <w:p w14:paraId="2F5F34E6" w14:textId="77777777" w:rsidR="00986D4A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100%</w:t>
            </w:r>
          </w:p>
        </w:tc>
        <w:tc>
          <w:tcPr>
            <w:tcW w:w="2160" w:type="dxa"/>
          </w:tcPr>
          <w:p w14:paraId="727D335E" w14:textId="77777777" w:rsidR="00986D4A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92%</w:t>
            </w:r>
          </w:p>
        </w:tc>
        <w:tc>
          <w:tcPr>
            <w:tcW w:w="2160" w:type="dxa"/>
          </w:tcPr>
          <w:p w14:paraId="482898DB" w14:textId="77777777" w:rsidR="00986D4A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Non conforme</w:t>
            </w:r>
          </w:p>
        </w:tc>
      </w:tr>
      <w:tr w:rsidR="00986D4A" w14:paraId="1EEEBFAD" w14:textId="77777777" w:rsidTr="00986D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</w:tcPr>
          <w:p w14:paraId="498B98F8" w14:textId="77777777" w:rsidR="00986D4A" w:rsidRPr="00846CD4" w:rsidRDefault="00000000">
            <w:pPr>
              <w:rPr>
                <w:lang w:val="fr-FR"/>
              </w:rPr>
            </w:pPr>
            <w:r w:rsidRPr="00846CD4">
              <w:rPr>
                <w:lang w:val="fr-FR"/>
              </w:rPr>
              <w:t>Taux de formation HSE des techniciens</w:t>
            </w:r>
          </w:p>
        </w:tc>
        <w:tc>
          <w:tcPr>
            <w:tcW w:w="2160" w:type="dxa"/>
          </w:tcPr>
          <w:p w14:paraId="0B783C16" w14:textId="77777777" w:rsidR="00986D4A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95%</w:t>
            </w:r>
          </w:p>
        </w:tc>
        <w:tc>
          <w:tcPr>
            <w:tcW w:w="2160" w:type="dxa"/>
          </w:tcPr>
          <w:p w14:paraId="1EA5D13D" w14:textId="77777777" w:rsidR="00986D4A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88%</w:t>
            </w:r>
          </w:p>
        </w:tc>
        <w:tc>
          <w:tcPr>
            <w:tcW w:w="2160" w:type="dxa"/>
          </w:tcPr>
          <w:p w14:paraId="5A58E24E" w14:textId="77777777" w:rsidR="00986D4A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En cours</w:t>
            </w:r>
          </w:p>
        </w:tc>
      </w:tr>
      <w:tr w:rsidR="00986D4A" w14:paraId="0F0AE955" w14:textId="77777777" w:rsidTr="00986D4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</w:tcPr>
          <w:p w14:paraId="483C148F" w14:textId="77777777" w:rsidR="00986D4A" w:rsidRDefault="00000000">
            <w:r>
              <w:t>Nombre d’audits internes réalisés</w:t>
            </w:r>
          </w:p>
        </w:tc>
        <w:tc>
          <w:tcPr>
            <w:tcW w:w="2160" w:type="dxa"/>
          </w:tcPr>
          <w:p w14:paraId="43ED7B14" w14:textId="77777777" w:rsidR="00986D4A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4/an</w:t>
            </w:r>
          </w:p>
        </w:tc>
        <w:tc>
          <w:tcPr>
            <w:tcW w:w="2160" w:type="dxa"/>
          </w:tcPr>
          <w:p w14:paraId="089792E6" w14:textId="77777777" w:rsidR="00986D4A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 réalisé</w:t>
            </w:r>
          </w:p>
        </w:tc>
        <w:tc>
          <w:tcPr>
            <w:tcW w:w="2160" w:type="dxa"/>
          </w:tcPr>
          <w:p w14:paraId="39EB32DC" w14:textId="77777777" w:rsidR="00986D4A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En retard</w:t>
            </w:r>
          </w:p>
        </w:tc>
      </w:tr>
    </w:tbl>
    <w:p w14:paraId="30A61954" w14:textId="77777777" w:rsidR="00986D4A" w:rsidRDefault="00000000">
      <w:pPr>
        <w:pStyle w:val="Titre2"/>
      </w:pPr>
      <w:r>
        <w:lastRenderedPageBreak/>
        <w:t>6. Plan d’Actions Correctives et Préventives</w:t>
      </w:r>
    </w:p>
    <w:tbl>
      <w:tblPr>
        <w:tblStyle w:val="Grilleclaire"/>
        <w:tblW w:w="0" w:type="auto"/>
        <w:tblLook w:val="04A0" w:firstRow="1" w:lastRow="0" w:firstColumn="1" w:lastColumn="0" w:noHBand="0" w:noVBand="1"/>
      </w:tblPr>
      <w:tblGrid>
        <w:gridCol w:w="1728"/>
        <w:gridCol w:w="1728"/>
        <w:gridCol w:w="1728"/>
        <w:gridCol w:w="1728"/>
        <w:gridCol w:w="1728"/>
      </w:tblGrid>
      <w:tr w:rsidR="00986D4A" w14:paraId="7B9076B9" w14:textId="77777777" w:rsidTr="00986D4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6F266EE0" w14:textId="77777777" w:rsidR="00986D4A" w:rsidRDefault="00000000">
            <w:r>
              <w:t>Action</w:t>
            </w:r>
          </w:p>
        </w:tc>
        <w:tc>
          <w:tcPr>
            <w:tcW w:w="1728" w:type="dxa"/>
          </w:tcPr>
          <w:p w14:paraId="30786C88" w14:textId="77777777" w:rsidR="00986D4A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Responsable</w:t>
            </w:r>
          </w:p>
        </w:tc>
        <w:tc>
          <w:tcPr>
            <w:tcW w:w="1728" w:type="dxa"/>
          </w:tcPr>
          <w:p w14:paraId="16E85947" w14:textId="77777777" w:rsidR="00986D4A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Échéance</w:t>
            </w:r>
          </w:p>
        </w:tc>
        <w:tc>
          <w:tcPr>
            <w:tcW w:w="1728" w:type="dxa"/>
          </w:tcPr>
          <w:p w14:paraId="6AB5B149" w14:textId="77777777" w:rsidR="00986D4A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Statut</w:t>
            </w:r>
          </w:p>
        </w:tc>
        <w:tc>
          <w:tcPr>
            <w:tcW w:w="1728" w:type="dxa"/>
          </w:tcPr>
          <w:p w14:paraId="575F3C13" w14:textId="77777777" w:rsidR="00986D4A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Commentaires</w:t>
            </w:r>
          </w:p>
        </w:tc>
      </w:tr>
      <w:tr w:rsidR="00986D4A" w14:paraId="7CE09FD7" w14:textId="77777777" w:rsidTr="00986D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70277E88" w14:textId="77777777" w:rsidR="00986D4A" w:rsidRPr="00846CD4" w:rsidRDefault="00000000">
            <w:pPr>
              <w:rPr>
                <w:lang w:val="fr-FR"/>
              </w:rPr>
            </w:pPr>
            <w:r w:rsidRPr="00846CD4">
              <w:rPr>
                <w:lang w:val="fr-FR"/>
              </w:rPr>
              <w:t>Renforcer la sensibilisation sécurité (campagne interne)</w:t>
            </w:r>
          </w:p>
        </w:tc>
        <w:tc>
          <w:tcPr>
            <w:tcW w:w="1728" w:type="dxa"/>
          </w:tcPr>
          <w:p w14:paraId="362E13D4" w14:textId="77777777" w:rsidR="00986D4A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Responsable</w:t>
            </w:r>
            <w:proofErr w:type="spellEnd"/>
            <w:r>
              <w:t xml:space="preserve"> QHSE</w:t>
            </w:r>
          </w:p>
        </w:tc>
        <w:tc>
          <w:tcPr>
            <w:tcW w:w="1728" w:type="dxa"/>
          </w:tcPr>
          <w:p w14:paraId="20BB7F90" w14:textId="77777777" w:rsidR="00986D4A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30/09/2025</w:t>
            </w:r>
          </w:p>
        </w:tc>
        <w:tc>
          <w:tcPr>
            <w:tcW w:w="1728" w:type="dxa"/>
          </w:tcPr>
          <w:p w14:paraId="54197F18" w14:textId="77777777" w:rsidR="00986D4A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En cours</w:t>
            </w:r>
          </w:p>
        </w:tc>
        <w:tc>
          <w:tcPr>
            <w:tcW w:w="1728" w:type="dxa"/>
          </w:tcPr>
          <w:p w14:paraId="712D9601" w14:textId="77777777" w:rsidR="00986D4A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Matériel en préparation</w:t>
            </w:r>
          </w:p>
        </w:tc>
      </w:tr>
      <w:tr w:rsidR="00986D4A" w14:paraId="2B53780C" w14:textId="77777777" w:rsidTr="00986D4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5061087F" w14:textId="77777777" w:rsidR="00986D4A" w:rsidRPr="00846CD4" w:rsidRDefault="00000000">
            <w:pPr>
              <w:rPr>
                <w:lang w:val="fr-FR"/>
              </w:rPr>
            </w:pPr>
            <w:r w:rsidRPr="00846CD4">
              <w:rPr>
                <w:lang w:val="fr-FR"/>
              </w:rPr>
              <w:t>Former 100% des techniciens aux EPI</w:t>
            </w:r>
          </w:p>
        </w:tc>
        <w:tc>
          <w:tcPr>
            <w:tcW w:w="1728" w:type="dxa"/>
          </w:tcPr>
          <w:p w14:paraId="358FC0B0" w14:textId="77777777" w:rsidR="00986D4A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Manager technique</w:t>
            </w:r>
          </w:p>
        </w:tc>
        <w:tc>
          <w:tcPr>
            <w:tcW w:w="1728" w:type="dxa"/>
          </w:tcPr>
          <w:p w14:paraId="66DFDD87" w14:textId="77777777" w:rsidR="00986D4A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15/08/2025</w:t>
            </w:r>
          </w:p>
        </w:tc>
        <w:tc>
          <w:tcPr>
            <w:tcW w:w="1728" w:type="dxa"/>
          </w:tcPr>
          <w:p w14:paraId="354269B9" w14:textId="77777777" w:rsidR="00986D4A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En retard</w:t>
            </w:r>
          </w:p>
        </w:tc>
        <w:tc>
          <w:tcPr>
            <w:tcW w:w="1728" w:type="dxa"/>
          </w:tcPr>
          <w:p w14:paraId="4FDEA457" w14:textId="77777777" w:rsidR="00986D4A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88% réalisé</w:t>
            </w:r>
          </w:p>
        </w:tc>
      </w:tr>
      <w:tr w:rsidR="00986D4A" w14:paraId="76E6539C" w14:textId="77777777" w:rsidTr="00986D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3C31210D" w14:textId="77777777" w:rsidR="00986D4A" w:rsidRPr="00846CD4" w:rsidRDefault="00000000">
            <w:pPr>
              <w:rPr>
                <w:lang w:val="fr-FR"/>
              </w:rPr>
            </w:pPr>
            <w:r w:rsidRPr="00846CD4">
              <w:rPr>
                <w:lang w:val="fr-FR"/>
              </w:rPr>
              <w:t>Effectuer audit sécurité chantier sous-traitants</w:t>
            </w:r>
          </w:p>
        </w:tc>
        <w:tc>
          <w:tcPr>
            <w:tcW w:w="1728" w:type="dxa"/>
          </w:tcPr>
          <w:p w14:paraId="43CDCE82" w14:textId="77777777" w:rsidR="00986D4A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Direction projet</w:t>
            </w:r>
          </w:p>
        </w:tc>
        <w:tc>
          <w:tcPr>
            <w:tcW w:w="1728" w:type="dxa"/>
          </w:tcPr>
          <w:p w14:paraId="49782273" w14:textId="77777777" w:rsidR="00986D4A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01/10/2025</w:t>
            </w:r>
          </w:p>
        </w:tc>
        <w:tc>
          <w:tcPr>
            <w:tcW w:w="1728" w:type="dxa"/>
          </w:tcPr>
          <w:p w14:paraId="20CE6BB9" w14:textId="77777777" w:rsidR="00986D4A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Planifié</w:t>
            </w:r>
          </w:p>
        </w:tc>
        <w:tc>
          <w:tcPr>
            <w:tcW w:w="1728" w:type="dxa"/>
          </w:tcPr>
          <w:p w14:paraId="2A0758CC" w14:textId="77777777" w:rsidR="00986D4A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Sous-traitants informés</w:t>
            </w:r>
          </w:p>
        </w:tc>
      </w:tr>
      <w:tr w:rsidR="00986D4A" w14:paraId="3E67E995" w14:textId="77777777" w:rsidTr="00986D4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7D228F24" w14:textId="77777777" w:rsidR="00986D4A" w:rsidRDefault="00000000">
            <w:r>
              <w:t>Atteindre 100% conformité inspection sites</w:t>
            </w:r>
          </w:p>
        </w:tc>
        <w:tc>
          <w:tcPr>
            <w:tcW w:w="1728" w:type="dxa"/>
          </w:tcPr>
          <w:p w14:paraId="31DA4181" w14:textId="77777777" w:rsidR="00986D4A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Chef d'équipe terrain</w:t>
            </w:r>
          </w:p>
        </w:tc>
        <w:tc>
          <w:tcPr>
            <w:tcW w:w="1728" w:type="dxa"/>
          </w:tcPr>
          <w:p w14:paraId="1D0FBB38" w14:textId="77777777" w:rsidR="00986D4A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31/12/2025</w:t>
            </w:r>
          </w:p>
        </w:tc>
        <w:tc>
          <w:tcPr>
            <w:tcW w:w="1728" w:type="dxa"/>
          </w:tcPr>
          <w:p w14:paraId="7F8E2683" w14:textId="77777777" w:rsidR="00986D4A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En cours</w:t>
            </w:r>
          </w:p>
        </w:tc>
        <w:tc>
          <w:tcPr>
            <w:tcW w:w="1728" w:type="dxa"/>
          </w:tcPr>
          <w:p w14:paraId="0B686142" w14:textId="77777777" w:rsidR="00986D4A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Nécessite suivi plus strict</w:t>
            </w:r>
          </w:p>
        </w:tc>
      </w:tr>
    </w:tbl>
    <w:p w14:paraId="3378D358" w14:textId="77777777" w:rsidR="00986D4A" w:rsidRDefault="00000000">
      <w:pPr>
        <w:pStyle w:val="Titre2"/>
      </w:pPr>
      <w:r>
        <w:t>7. Prochaine réunion</w:t>
      </w:r>
    </w:p>
    <w:p w14:paraId="3D50A51F" w14:textId="77777777" w:rsidR="00986D4A" w:rsidRPr="00846CD4" w:rsidRDefault="00000000">
      <w:pPr>
        <w:rPr>
          <w:lang w:val="fr-FR"/>
        </w:rPr>
      </w:pPr>
      <w:r w:rsidRPr="00846CD4">
        <w:rPr>
          <w:lang w:val="fr-FR"/>
        </w:rPr>
        <w:t>Planifiée le [JJ/MM/AAAA].</w:t>
      </w:r>
    </w:p>
    <w:p w14:paraId="59DB5B0B" w14:textId="77777777" w:rsidR="00986D4A" w:rsidRPr="00846CD4" w:rsidRDefault="00000000">
      <w:pPr>
        <w:pStyle w:val="Titre2"/>
        <w:rPr>
          <w:lang w:val="fr-FR"/>
        </w:rPr>
      </w:pPr>
      <w:r w:rsidRPr="00846CD4">
        <w:rPr>
          <w:lang w:val="fr-FR"/>
        </w:rPr>
        <w:t>Signatures</w:t>
      </w:r>
    </w:p>
    <w:p w14:paraId="4F40AB75" w14:textId="77777777" w:rsidR="00986D4A" w:rsidRPr="00846CD4" w:rsidRDefault="00000000">
      <w:pPr>
        <w:rPr>
          <w:lang w:val="fr-FR"/>
        </w:rPr>
      </w:pPr>
      <w:r w:rsidRPr="00846CD4">
        <w:rPr>
          <w:lang w:val="fr-FR"/>
        </w:rPr>
        <w:t>Direction Générale : ____________________</w:t>
      </w:r>
      <w:r w:rsidRPr="00846CD4">
        <w:rPr>
          <w:lang w:val="fr-FR"/>
        </w:rPr>
        <w:br/>
        <w:t>Responsable QHSE : ____________________</w:t>
      </w:r>
      <w:r w:rsidRPr="00846CD4">
        <w:rPr>
          <w:lang w:val="fr-FR"/>
        </w:rPr>
        <w:br/>
        <w:t>Représentants Sous-traitants : ____________________</w:t>
      </w:r>
      <w:r w:rsidRPr="00846CD4">
        <w:rPr>
          <w:lang w:val="fr-FR"/>
        </w:rPr>
        <w:br/>
      </w:r>
      <w:r w:rsidRPr="00846CD4">
        <w:rPr>
          <w:lang w:val="fr-FR"/>
        </w:rPr>
        <w:br/>
        <w:t>(Cachet officiel de TELCOTEC)</w:t>
      </w:r>
    </w:p>
    <w:sectPr w:rsidR="00986D4A" w:rsidRPr="00846CD4" w:rsidSect="00034616">
      <w:head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A0115B" w14:textId="77777777" w:rsidR="009C3B67" w:rsidRDefault="009C3B67">
      <w:pPr>
        <w:spacing w:after="0" w:line="240" w:lineRule="auto"/>
      </w:pPr>
      <w:r>
        <w:separator/>
      </w:r>
    </w:p>
  </w:endnote>
  <w:endnote w:type="continuationSeparator" w:id="0">
    <w:p w14:paraId="40508D32" w14:textId="77777777" w:rsidR="009C3B67" w:rsidRDefault="009C3B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EE43EE" w14:textId="77777777" w:rsidR="009C3B67" w:rsidRDefault="009C3B67">
      <w:pPr>
        <w:spacing w:after="0" w:line="240" w:lineRule="auto"/>
      </w:pPr>
      <w:r>
        <w:separator/>
      </w:r>
    </w:p>
  </w:footnote>
  <w:footnote w:type="continuationSeparator" w:id="0">
    <w:p w14:paraId="5B41917F" w14:textId="77777777" w:rsidR="009C3B67" w:rsidRDefault="009C3B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07C48B" w14:textId="77777777" w:rsidR="00986D4A" w:rsidRPr="00846CD4" w:rsidRDefault="00000000">
    <w:pPr>
      <w:pStyle w:val="En-tte"/>
      <w:jc w:val="center"/>
      <w:rPr>
        <w:lang w:val="fr-FR"/>
      </w:rPr>
    </w:pPr>
    <w:r w:rsidRPr="00846CD4">
      <w:rPr>
        <w:lang w:val="fr-FR"/>
      </w:rPr>
      <w:t>TELCOTEC - Procès-Verbal Réunion de Gouvernance SSO</w:t>
    </w:r>
    <w:r w:rsidRPr="00846CD4">
      <w:rPr>
        <w:lang w:val="fr-FR"/>
      </w:rPr>
      <w:br/>
      <w:t>(Logo à insérer ici)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um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um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epuc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690180507">
    <w:abstractNumId w:val="8"/>
  </w:num>
  <w:num w:numId="2" w16cid:durableId="553545473">
    <w:abstractNumId w:val="6"/>
  </w:num>
  <w:num w:numId="3" w16cid:durableId="1902474925">
    <w:abstractNumId w:val="5"/>
  </w:num>
  <w:num w:numId="4" w16cid:durableId="157969208">
    <w:abstractNumId w:val="4"/>
  </w:num>
  <w:num w:numId="5" w16cid:durableId="740952993">
    <w:abstractNumId w:val="7"/>
  </w:num>
  <w:num w:numId="6" w16cid:durableId="2034723157">
    <w:abstractNumId w:val="3"/>
  </w:num>
  <w:num w:numId="7" w16cid:durableId="650406575">
    <w:abstractNumId w:val="2"/>
  </w:num>
  <w:num w:numId="8" w16cid:durableId="1702129018">
    <w:abstractNumId w:val="1"/>
  </w:num>
  <w:num w:numId="9" w16cid:durableId="9911769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846CD4"/>
    <w:rsid w:val="00986D4A"/>
    <w:rsid w:val="009C3B67"/>
    <w:rsid w:val="00AA1D8D"/>
    <w:rsid w:val="00B47730"/>
    <w:rsid w:val="00CB0664"/>
    <w:rsid w:val="00DA46A7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F682961"/>
  <w14:defaultImageDpi w14:val="300"/>
  <w15:docId w15:val="{92676F68-25DC-4D46-A4E1-999822827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Titre1">
    <w:name w:val="heading 1"/>
    <w:basedOn w:val="Normal"/>
    <w:next w:val="Normal"/>
    <w:link w:val="Titre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618BF"/>
  </w:style>
  <w:style w:type="paragraph" w:styleId="Pieddepage">
    <w:name w:val="footer"/>
    <w:basedOn w:val="Normal"/>
    <w:link w:val="Pieddepag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618BF"/>
  </w:style>
  <w:style w:type="paragraph" w:styleId="Sansinterligne">
    <w:name w:val="No Spacing"/>
    <w:uiPriority w:val="1"/>
    <w:qFormat/>
    <w:rsid w:val="00FC693F"/>
    <w:pPr>
      <w:spacing w:after="0" w:line="240" w:lineRule="auto"/>
    </w:pPr>
  </w:style>
  <w:style w:type="character" w:customStyle="1" w:styleId="Titre1Car">
    <w:name w:val="Titre 1 Car"/>
    <w:basedOn w:val="Policepardfaut"/>
    <w:link w:val="Titre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">
    <w:name w:val="Title"/>
    <w:basedOn w:val="Normal"/>
    <w:next w:val="Normal"/>
    <w:link w:val="Titre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sdetexte">
    <w:name w:val="Body Text"/>
    <w:basedOn w:val="Normal"/>
    <w:link w:val="CorpsdetexteCar"/>
    <w:uiPriority w:val="99"/>
    <w:unhideWhenUsed/>
    <w:rsid w:val="00AA1D8D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AA1D8D"/>
  </w:style>
  <w:style w:type="paragraph" w:styleId="Corpsdetexte2">
    <w:name w:val="Body Text 2"/>
    <w:basedOn w:val="Normal"/>
    <w:link w:val="Corpsdetexte2Car"/>
    <w:uiPriority w:val="99"/>
    <w:unhideWhenUsed/>
    <w:rsid w:val="00AA1D8D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rsid w:val="00AA1D8D"/>
  </w:style>
  <w:style w:type="paragraph" w:styleId="Corpsdetexte3">
    <w:name w:val="Body Text 3"/>
    <w:basedOn w:val="Normal"/>
    <w:link w:val="Corpsdetex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puc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puc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puc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edemacro">
    <w:name w:val="macro"/>
    <w:link w:val="Textede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edemacroCar">
    <w:name w:val="Texte de macro Car"/>
    <w:basedOn w:val="Policepardfaut"/>
    <w:link w:val="Textedemacro"/>
    <w:uiPriority w:val="99"/>
    <w:rsid w:val="0029639D"/>
    <w:rPr>
      <w:rFonts w:ascii="Courier" w:hAnsi="Courier"/>
      <w:sz w:val="20"/>
      <w:szCs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FC693F"/>
    <w:rPr>
      <w:i/>
      <w:iCs/>
      <w:color w:val="000000" w:themeColor="text1"/>
    </w:rPr>
  </w:style>
  <w:style w:type="character" w:customStyle="1" w:styleId="CitationCar">
    <w:name w:val="Citation Car"/>
    <w:basedOn w:val="Policepardfaut"/>
    <w:link w:val="Citation"/>
    <w:uiPriority w:val="29"/>
    <w:rsid w:val="00FC693F"/>
    <w:rPr>
      <w:i/>
      <w:iCs/>
      <w:color w:val="000000" w:themeColor="text1"/>
    </w:rPr>
  </w:style>
  <w:style w:type="character" w:customStyle="1" w:styleId="Titre4Car">
    <w:name w:val="Titre 4 Car"/>
    <w:basedOn w:val="Policepardfaut"/>
    <w:link w:val="Titre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5Car">
    <w:name w:val="Titre 5 Car"/>
    <w:basedOn w:val="Policepardfaut"/>
    <w:link w:val="Titre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lev">
    <w:name w:val="Strong"/>
    <w:basedOn w:val="Policepardfaut"/>
    <w:uiPriority w:val="22"/>
    <w:qFormat/>
    <w:rsid w:val="00FC693F"/>
    <w:rPr>
      <w:b/>
      <w:bCs/>
    </w:rPr>
  </w:style>
  <w:style w:type="character" w:styleId="Accentuation">
    <w:name w:val="Emphasis"/>
    <w:basedOn w:val="Policepardfaut"/>
    <w:uiPriority w:val="20"/>
    <w:qFormat/>
    <w:rsid w:val="00FC693F"/>
    <w:rPr>
      <w:i/>
      <w:i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C693F"/>
    <w:rPr>
      <w:b/>
      <w:bCs/>
      <w:i/>
      <w:iCs/>
      <w:color w:val="4F81BD" w:themeColor="accent1"/>
    </w:rPr>
  </w:style>
  <w:style w:type="character" w:styleId="Accentuationlgre">
    <w:name w:val="Subtle Emphasis"/>
    <w:basedOn w:val="Policepardfaut"/>
    <w:uiPriority w:val="19"/>
    <w:qFormat/>
    <w:rsid w:val="00FC693F"/>
    <w:rPr>
      <w:i/>
      <w:iCs/>
      <w:color w:val="808080" w:themeColor="text1" w:themeTint="7F"/>
    </w:rPr>
  </w:style>
  <w:style w:type="character" w:styleId="Accentuationintense">
    <w:name w:val="Intense Emphasis"/>
    <w:basedOn w:val="Policepardfaut"/>
    <w:uiPriority w:val="21"/>
    <w:qFormat/>
    <w:rsid w:val="00FC693F"/>
    <w:rPr>
      <w:b/>
      <w:bCs/>
      <w:i/>
      <w:iCs/>
      <w:color w:val="4F81BD" w:themeColor="accent1"/>
    </w:rPr>
  </w:style>
  <w:style w:type="character" w:styleId="Rfrencelgre">
    <w:name w:val="Subtle Reference"/>
    <w:basedOn w:val="Policepardfaut"/>
    <w:uiPriority w:val="31"/>
    <w:qFormat/>
    <w:rsid w:val="00FC693F"/>
    <w:rPr>
      <w:smallCaps/>
      <w:color w:val="C0504D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FC693F"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FC693F"/>
    <w:pPr>
      <w:outlineLvl w:val="9"/>
    </w:pPr>
  </w:style>
  <w:style w:type="table" w:styleId="Grilledutableau">
    <w:name w:val="Table Grid"/>
    <w:basedOn w:val="Tableau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mbrageclair">
    <w:name w:val="Light Shading"/>
    <w:basedOn w:val="Tableau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rameclaire-Accent2">
    <w:name w:val="Light Shading Accent 2"/>
    <w:basedOn w:val="Tableau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Trameclaire-Accent3">
    <w:name w:val="Light Shading Accent 3"/>
    <w:basedOn w:val="Tableau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Trameclaire-Accent4">
    <w:name w:val="Light Shading Accent 4"/>
    <w:basedOn w:val="Tableau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Trameclaire-Accent5">
    <w:name w:val="Light Shading Accent 5"/>
    <w:basedOn w:val="Tableau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rameclaire-Accent6">
    <w:name w:val="Light Shading Accent 6"/>
    <w:basedOn w:val="Tableau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eclaire">
    <w:name w:val="Light List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eclaire-Accent2">
    <w:name w:val="Light List Accent 2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eclaire-Accent3">
    <w:name w:val="Light List Accent 3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eclaire-Accent4">
    <w:name w:val="Light List Accent 4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eclaire-Accent5">
    <w:name w:val="Light List Accent 5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eclaire-Accent6">
    <w:name w:val="Light List Accent 6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lleclaire">
    <w:name w:val="Light Grid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lleclaire-Accent2">
    <w:name w:val="Light Grid Accent 2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lleclaire-Accent3">
    <w:name w:val="Light Grid Accent 3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lleclaire-Accent4">
    <w:name w:val="Light Grid Accent 4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lleclaire-Accent5">
    <w:name w:val="Light Grid Accent 5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lleclaire-Accent6">
    <w:name w:val="Light Grid Accent 6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Tramemoyenne1">
    <w:name w:val="Medium Shading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emoyenne1">
    <w:name w:val="Medium Lis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emoyenne1-Accent2">
    <w:name w:val="Medium List 1 Accent 2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emoyenne1-Accent3">
    <w:name w:val="Medium List 1 Accent 3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emoyenne1-Accent4">
    <w:name w:val="Medium List 1 Accent 4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emoyenne1-Accent5">
    <w:name w:val="Medium List 1 Accent 5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emoyenne1-Accent6">
    <w:name w:val="Medium List 1 Accent 6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emoyenne2">
    <w:name w:val="Medium Lis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moyenne1">
    <w:name w:val="Medium Grid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llemoyenne2">
    <w:name w:val="Medium Grid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efonce">
    <w:name w:val="Dark List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efonce-Accent2">
    <w:name w:val="Dark List Accent 2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efonce-Accent3">
    <w:name w:val="Dark List Accent 3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efonce-Accent4">
    <w:name w:val="Dark List Accent 4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efonce-Accent5">
    <w:name w:val="Dark List Accent 5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efonce-Accent6">
    <w:name w:val="Dark List Accent 6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Tramecouleur">
    <w:name w:val="Colorful Shading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ecouleur">
    <w:name w:val="Colorful List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couleur-Accent2">
    <w:name w:val="Colorful List Accent 2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couleur-Accent3">
    <w:name w:val="Colorful List Accent 3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couleur-Accent4">
    <w:name w:val="Colorful List Accent 4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couleur-Accent5">
    <w:name w:val="Colorful List Accent 5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couleur-Accent6">
    <w:name w:val="Colorful List Accent 6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llecouleur">
    <w:name w:val="Colorful Grid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couleur-Accent2">
    <w:name w:val="Colorful Grid Accent 2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couleur-Accent3">
    <w:name w:val="Colorful Grid Accent 3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couleur-Accent4">
    <w:name w:val="Colorful Grid Accent 4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couleur-Accent5">
    <w:name w:val="Colorful Grid Accent 5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couleur-Accent6">
    <w:name w:val="Colorful Grid Accent 6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1868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Ahmed Ala</cp:lastModifiedBy>
  <cp:revision>2</cp:revision>
  <dcterms:created xsi:type="dcterms:W3CDTF">2013-12-23T23:15:00Z</dcterms:created>
  <dcterms:modified xsi:type="dcterms:W3CDTF">2025-08-20T11:50:00Z</dcterms:modified>
  <cp:category/>
</cp:coreProperties>
</file>